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6800697" name="019f7f55-77a6-714a-9234-9125349594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871219" name="019f7f55-77a6-714a-9234-9125349594b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gesamter Keller / Treppenhaus </w:t>
            </w:r>
          </w:p>
          <w:p>
            <w:pPr>
              <w:spacing w:before="0" w:after="0" w:line="240" w:lineRule="auto"/>
            </w:pPr>
            <w:r>
              <w:t>UG -EG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Floorflex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2515028" name="019f7f59-e901-7d22-bb65-4849aa5cac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172840" name="019f7f59-e901-7d22-bb65-4849aa5cac7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1263328" name="019f7f5b-e0f7-7e34-b53c-43a0027287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584286" name="019f7f5b-e0f7-7e34-b53c-43a0027287a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6829984" name="019f7f5f-a4b4-78b9-91c7-41585f2635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434906" name="019f7f5f-a4b4-78b9-91c7-41585f2635a0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gesamter Keller 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Rohrummantellung </w:t>
            </w:r>
          </w:p>
        </w:tc>
        <w:tc>
          <w:p>
            <w:pPr>
              <w:spacing w:before="0" w:after="0" w:line="240" w:lineRule="auto"/>
            </w:pPr>
            <w:r>
              <w:t>technisches Textil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8507169" name="019f7f63-2884-734a-877e-92a33fe1d2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684783" name="019f7f63-2884-734a-877e-92a33fe1d26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5282540" name="019f7f69-12db-7b00-a62c-50e42a1d62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690974" name="019f7f69-12db-7b00-a62c-50e42a1d624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Eingang / 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8113420" name="019f7f76-317b-7066-94e4-e7a8a5beb8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9255186" name="019f7f76-317b-7066-94e4-e7a8a5beb86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9897458" name="019f7f7e-245c-7bc0-add8-7cd004d177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3789543" name="019f7f7e-245c-7bc0-add8-7cd004d1779b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3401842" name="019f7f99-307f-7052-b0bf-1c45295230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701364" name="019f7f99-307f-7052-b0bf-1c452952302c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8045983" name="019f7f9c-7819-7e42-acfa-edf2b08a00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682642" name="019f7f9c-7819-7e42-acfa-edf2b08a008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5492492" name="019f7f6a-010e-77ec-8068-b3ad7a3e23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222335" name="019f7f6a-010e-77ec-8068-b3ad7a3e232c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Eingang / 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3949695" name="019f7f77-02ba-7352-a0b0-d0038841f8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375410" name="019f7f77-02ba-7352-a0b0-d0038841f87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9514812" name="019f7f7e-d460-77f6-8062-da7527f47d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803569" name="019f7f7e-d460-77f6-8062-da7527f47db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52864855" name="019f7f96-228a-7bbb-ac7c-d1d7da224f1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573560" name="019f7f96-228a-7bbb-ac7c-d1d7da224f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4867435" name="019f7f99-a8e4-74a8-b372-5961b2a987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20056" name="019f7f99-a8e4-74a8-b372-5961b2a9871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Wand/ Decke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590673" name="019f7f6d-d43e-7371-a0b4-db097cbc84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751679" name="019f7f6d-d43e-7371-a0b4-db097cbc84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Eingang / Waschküche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64958865" name="019f7f75-66df-7989-9b19-769c8a22bd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58412" name="019f7f75-66df-7989-9b19-769c8a22bd8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7935058" name="019f7f86-d7fa-72b0-8484-deccacb882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0299122" name="019f7f86-d7fa-72b0-8484-deccacb882f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3062098" name="019f7f8d-588b-7c05-aea2-13222e619a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800904" name="019f7f8d-588b-7c05-aea2-13222e619a9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5160808" name="019f7f95-9fbe-7051-bfee-f4e3d1e74b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512027" name="019f7f95-9fbe-7051-bfee-f4e3d1e74b6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7681606" name="019f7f7d-463a-7ae1-8b4f-09b324679b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9622087" name="019f7f7d-463a-7ae1-8b4f-09b324679bd9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0332895" name="019f7f80-906b-7652-9c13-366f62fcc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842568" name="019f7f80-906b-7652-9c13-366f62fcc6a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3580625" name="019f7f8a-bed6-76d6-a561-eac8715248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031415" name="019f7f8a-bed6-76d6-a561-eac87152482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412082" name="019f7f94-ebc8-7239-aac4-df4c4af920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1120540" name="019f7f94-ebc8-7239-aac4-df4c4af9204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423153" name="019f7f81-fd3d-753c-aa30-6af167ea03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7562045" name="019f7f81-fd3d-753c-aa30-6af167ea03b3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Schoeckstrasse 2, St. Gallen</w:t>
          </w:r>
        </w:p>
        <w:p>
          <w:pPr>
            <w:spacing w:before="0" w:after="0"/>
          </w:pPr>
          <w:r>
            <w:t>1085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xvml="urn:schemas-microsoft-com:office:excel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footer.xml" Type="http://schemas.openxmlformats.org/officeDocument/2006/relationships/footer" Id="rId2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